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01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02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03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04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05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06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07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08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09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10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11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12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13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14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15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16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17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18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19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20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21" name="Picture 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21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22" name="Picture 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22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23" name="Picture 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23.p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24" name="Picture 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24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25" name="Picture 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25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26" name="Picture 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26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27" name="Picture 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27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28" name="Picture 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28.p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29" name="Picture 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29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30" name="Picture 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30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31" name="Picture 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31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32" name="Picture 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32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33" name="Picture 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33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34" name="Picture 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34.pn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35" name="Picture 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35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36" name="Picture 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36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37" name="Picture 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37.pn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38" name="Picture 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38.pn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39" name="Picture 3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39.pn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40" name="Picture 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40.pn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41" name="Picture 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41.pn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42" name="Picture 4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42.pn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ageBreakBefore/>
        <w:spacing w:before="0" w:after="0"/>
      </w:pPr>
      <w:r>
        <w:drawing>
          <wp:inline xmlns:a="http://schemas.openxmlformats.org/drawingml/2006/main" xmlns:pic="http://schemas.openxmlformats.org/drawingml/2006/picture">
            <wp:extent cx="7560000" cy="10692001"/>
            <wp:docPr id="43" name="Picture 4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-43.pn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1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pgSz w:w="11906" w:h="16838"/>
      <w:pgMar w:top="0" w:right="0" w:bottom="0" w:left="0" w:header="0" w:footer="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png"/><Relationship Id="rId25" Type="http://schemas.openxmlformats.org/officeDocument/2006/relationships/image" Target="media/image17.png"/><Relationship Id="rId26" Type="http://schemas.openxmlformats.org/officeDocument/2006/relationships/image" Target="media/image18.png"/><Relationship Id="rId27" Type="http://schemas.openxmlformats.org/officeDocument/2006/relationships/image" Target="media/image19.png"/><Relationship Id="rId28" Type="http://schemas.openxmlformats.org/officeDocument/2006/relationships/image" Target="media/image20.png"/><Relationship Id="rId29" Type="http://schemas.openxmlformats.org/officeDocument/2006/relationships/image" Target="media/image21.png"/><Relationship Id="rId30" Type="http://schemas.openxmlformats.org/officeDocument/2006/relationships/image" Target="media/image22.png"/><Relationship Id="rId31" Type="http://schemas.openxmlformats.org/officeDocument/2006/relationships/image" Target="media/image23.png"/><Relationship Id="rId32" Type="http://schemas.openxmlformats.org/officeDocument/2006/relationships/image" Target="media/image24.png"/><Relationship Id="rId33" Type="http://schemas.openxmlformats.org/officeDocument/2006/relationships/image" Target="media/image25.png"/><Relationship Id="rId34" Type="http://schemas.openxmlformats.org/officeDocument/2006/relationships/image" Target="media/image26.png"/><Relationship Id="rId35" Type="http://schemas.openxmlformats.org/officeDocument/2006/relationships/image" Target="media/image27.png"/><Relationship Id="rId36" Type="http://schemas.openxmlformats.org/officeDocument/2006/relationships/image" Target="media/image28.png"/><Relationship Id="rId37" Type="http://schemas.openxmlformats.org/officeDocument/2006/relationships/image" Target="media/image29.png"/><Relationship Id="rId38" Type="http://schemas.openxmlformats.org/officeDocument/2006/relationships/image" Target="media/image30.png"/><Relationship Id="rId39" Type="http://schemas.openxmlformats.org/officeDocument/2006/relationships/image" Target="media/image31.png"/><Relationship Id="rId40" Type="http://schemas.openxmlformats.org/officeDocument/2006/relationships/image" Target="media/image32.png"/><Relationship Id="rId41" Type="http://schemas.openxmlformats.org/officeDocument/2006/relationships/image" Target="media/image33.png"/><Relationship Id="rId42" Type="http://schemas.openxmlformats.org/officeDocument/2006/relationships/image" Target="media/image34.png"/><Relationship Id="rId43" Type="http://schemas.openxmlformats.org/officeDocument/2006/relationships/image" Target="media/image35.png"/><Relationship Id="rId44" Type="http://schemas.openxmlformats.org/officeDocument/2006/relationships/image" Target="media/image36.png"/><Relationship Id="rId45" Type="http://schemas.openxmlformats.org/officeDocument/2006/relationships/image" Target="media/image37.png"/><Relationship Id="rId46" Type="http://schemas.openxmlformats.org/officeDocument/2006/relationships/image" Target="media/image38.png"/><Relationship Id="rId47" Type="http://schemas.openxmlformats.org/officeDocument/2006/relationships/image" Target="media/image39.png"/><Relationship Id="rId48" Type="http://schemas.openxmlformats.org/officeDocument/2006/relationships/image" Target="media/image40.png"/><Relationship Id="rId49" Type="http://schemas.openxmlformats.org/officeDocument/2006/relationships/image" Target="media/image41.png"/><Relationship Id="rId50" Type="http://schemas.openxmlformats.org/officeDocument/2006/relationships/image" Target="media/image42.png"/><Relationship Id="rId51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